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3" name="Picture 3"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Git und GitHub im Webprojekt</w:t>
      </w:r>
    </w:p>
    <w:p>
      <w:pPr>
        <w:spacing w:after="440"/>
        <w:jc w:val="center"/>
      </w:pPr>
      <w:r>
        <w:rPr>
          <w:rFonts w:ascii="Aptos Display" w:hAnsi="Aptos Display"/>
          <w:b/>
          <w:i w:val="0"/>
          <w:color w:val="007C83"/>
          <w:sz w:val="24"/>
        </w:rPr>
        <w:t>Vom lokalen Arbeitsstand zur geprüften Zusammenarbeit</w:t>
      </w:r>
    </w:p>
    <w:p>
      <w:pPr>
        <w:spacing w:before="320" w:after="140"/>
        <w:jc w:val="center"/>
      </w:pPr>
      <w:r>
        <w:rPr>
          <w:rFonts w:ascii="Aptos Display" w:hAnsi="Aptos Display"/>
          <w:b/>
          <w:i w:val="0"/>
          <w:color w:val="267365"/>
          <w:sz w:val="22"/>
        </w:rPr>
        <w:t>lokal arbeiten · Änderungen dokumentieren · Zusammenarbeit prüfen</w:t>
      </w:r>
    </w:p>
    <w:p>
      <w:pPr>
        <w:spacing w:after="240"/>
        <w:jc w:val="center"/>
      </w:pPr>
      <w:r>
        <w:rPr>
          <w:rFonts w:ascii="Aptos" w:hAnsi="Aptos"/>
          <w:b w:val="0"/>
          <w:i w:val="0"/>
          <w:color w:val="78909C"/>
          <w:sz w:val="18"/>
        </w:rPr>
        <w:t>BKWI1 und berufliches Gymnasium mit reduziertem Kernpfad</w:t>
        <w:br/>
        <w:t>Didaktisch erweiterte Kursfassung · A4 · Schuljahr 2026/2027 · v1.1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4" w:name="inhalt"/>
      <w:bookmarkEnd w:id="14"/>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Versionsverwaltung verstehen</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Sicher und datensparsam arbeiten</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Ein lokales Repository starten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Änderungen mit Commits dokumentieren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README und Markdown nutzen</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Issues mit Akzeptanzkriterien planen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Branches sicher einsetzen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Pull Requests und Reviews prüfen</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Merge Konflikte verstehen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Release und Projektübergabe</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21"/>
            <w:szCs w:val="21"/>
          </w:rPr>
          <w:t>Abschlussportfolio und Selbstcheck</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21"/>
            <w:szCs w:val="21"/>
          </w:rPr>
          <w:t>Quellen und Lizenz</w:t>
        </w:r>
      </w:hyperlink>
    </w:p>
    <w:p/>
    <w:p>
      <w:pPr>
        <w:pStyle w:val="Heading1"/>
      </w:pPr>
      <w:r>
        <w:t>So arbeitest du mit diesem Skript</w:t>
      </w:r>
    </w:p>
    <w:p>
      <w:r>
        <w:t>Jedes Modul beginnt mit einer konkreten Situation. Bearbeite zuerst den eigenen Versuch, nutze Hilfen stufenweise und prüfe dein Ergebnis. Pflichtaufgaben bilden den Kernpfad; Vertiefungen sind für schnelles Arbeiten oder zusätzliche Unterrichtszeit gedacht.</w:t>
      </w:r>
    </w:p>
    <w:p>
      <w:r>
        <w:t>Lizenz und Transparenz: Sofern nicht anders angegeben, gilt CC BY-SA 4.0. Das Skript wurde mit KI-Unterstützung erstellt und redaktionell geprüft; Fehler und Verbesserungsvorschläge bitte an Christine Janischek melden.</w:t>
      </w:r>
    </w:p>
    <w:tbl>
      <w:tblPr>
        <w:tblW w:type="auto" w:w="0"/>
        <w:jc w:val="center"/>
        <w:tblLook w:firstColumn="1" w:firstRow="1" w:lastColumn="0" w:lastRow="0" w:noHBand="0" w:noVBand="1" w:val="04A0"/>
      </w:tblPr>
      <w:tblGrid>
        <w:gridCol w:w="9866"/>
      </w:tblGrid>
      <w:tr>
        <w:tc>
          <w:tcPr>
            <w:tcW w:type="dxa" w:w="9866"/>
            <w:shd w:fill="FFF2CC"/>
            <w:tcBorders>
              <w:top w:val="single" w:sz="8" w:color="267365"/>
              <w:left w:val="single" w:sz="8" w:color="267365"/>
              <w:bottom w:val="single" w:sz="8" w:color="267365"/>
              <w:right w:val="single" w:sz="8" w:color="267365"/>
            </w:tcBorders>
            <w:vAlign w:val="center"/>
          </w:tcPr>
          <w:p>
            <w:r>
              <w:rPr>
                <w:b/>
                <w:color w:val="267365"/>
              </w:rPr>
              <w:t xml:space="preserve">ARBEITSREGEL  </w:t>
            </w:r>
            <w:r>
              <w:t>Ich beschreibe zuerst meinen eigenen Versuch. Ich fordere einen Hinweis an, prüfe Vorschläge und erkläre meinen Lösungsweg.</w:t>
            </w:r>
          </w:p>
        </w:tc>
      </w:tr>
    </w:tbl>
    <w:p/>
    <w:p>
      <w:pPr>
        <w:pStyle w:val="Heading2"/>
      </w:pPr>
      <w:r>
        <w:t>Zeit und Lernweg</w:t>
      </w:r>
    </w:p>
    <w:tbl>
      <w:tblPr>
        <w:tblStyle w:val="TableGrid"/>
        <w:tblW w:type="auto" w:w="0"/>
        <w:jc w:val="center"/>
        <w:tblLook w:firstColumn="1" w:firstRow="1" w:lastColumn="0" w:lastRow="0" w:noHBand="0" w:noVBand="1" w:val="04A0"/>
      </w:tblPr>
      <w:tblGrid>
        <w:gridCol w:w="3289"/>
        <w:gridCol w:w="3289"/>
        <w:gridCol w:w="3289"/>
      </w:tblGrid>
      <w:tr>
        <w:trPr>
          <w:tblHeader w:val="true"/>
        </w:trPr>
        <w:tc>
          <w:tcPr>
            <w:tcW w:type="dxa" w:w="3289"/>
            <w:shd w:fill="263238"/>
            <w:tcBorders>
              <w:top w:val="single" w:sz="8" w:color="263238"/>
              <w:left w:val="single" w:sz="8" w:color="263238"/>
              <w:bottom w:val="single" w:sz="8" w:color="263238"/>
              <w:right w:val="single" w:sz="8" w:color="263238"/>
            </w:tcBorders>
          </w:tcPr>
          <w:p>
            <w:r>
              <w:rPr>
                <w:b/>
                <w:color w:val="FFFFFF"/>
              </w:rPr>
              <w:t>Pfad</w:t>
            </w:r>
          </w:p>
        </w:tc>
        <w:tc>
          <w:tcPr>
            <w:tcW w:type="dxa" w:w="3289"/>
            <w:shd w:fill="263238"/>
            <w:tcBorders>
              <w:top w:val="single" w:sz="8" w:color="263238"/>
              <w:left w:val="single" w:sz="8" w:color="263238"/>
              <w:bottom w:val="single" w:sz="8" w:color="263238"/>
              <w:right w:val="single" w:sz="8" w:color="263238"/>
            </w:tcBorders>
          </w:tcPr>
          <w:p>
            <w:r>
              <w:rPr>
                <w:b/>
                <w:color w:val="FFFFFF"/>
              </w:rPr>
              <w:t>Umfang</w:t>
            </w:r>
          </w:p>
        </w:tc>
        <w:tc>
          <w:tcPr>
            <w:tcW w:type="dxa" w:w="3289"/>
            <w:shd w:fill="263238"/>
            <w:tcBorders>
              <w:top w:val="single" w:sz="8" w:color="263238"/>
              <w:left w:val="single" w:sz="8" w:color="263238"/>
              <w:bottom w:val="single" w:sz="8" w:color="263238"/>
              <w:right w:val="single" w:sz="8" w:color="263238"/>
            </w:tcBorders>
          </w:tcPr>
          <w:p>
            <w:r>
              <w:rPr>
                <w:b/>
                <w:color w:val="FFFFFF"/>
              </w:rPr>
              <w:t>Einsatz</w:t>
            </w:r>
          </w:p>
        </w:tc>
      </w:tr>
      <w:tr>
        <w:tc>
          <w:tcPr>
            <w:tcW w:type="dxa" w:w="3289"/>
          </w:tcPr>
          <w:p>
            <w:r>
              <w:t>Kernpfad</w:t>
            </w:r>
          </w:p>
        </w:tc>
        <w:tc>
          <w:tcPr>
            <w:tcW w:type="dxa" w:w="3289"/>
          </w:tcPr>
          <w:p>
            <w:r>
              <w:t>20 Unterrichtsstunden in zehn Doppelstunden</w:t>
            </w:r>
          </w:p>
        </w:tc>
        <w:tc>
          <w:tcPr>
            <w:tcW w:type="dxa" w:w="3289"/>
          </w:tcPr>
          <w:p>
            <w:r>
              <w:t>verbindliche Aufgaben und Prüfnachweise</w:t>
            </w:r>
          </w:p>
        </w:tc>
      </w:tr>
      <w:tr>
        <w:tc>
          <w:tcPr>
            <w:tcW w:type="dxa" w:w="3289"/>
          </w:tcPr>
          <w:p>
            <w:r>
              <w:t>Vertiefung</w:t>
            </w:r>
          </w:p>
        </w:tc>
        <w:tc>
          <w:tcPr>
            <w:tcW w:type="dxa" w:w="3289"/>
          </w:tcPr>
          <w:p>
            <w:r>
              <w:t>zusätzliche 1 bis 2 Stunden je Modul</w:t>
            </w:r>
          </w:p>
        </w:tc>
        <w:tc>
          <w:tcPr>
            <w:tcW w:type="dxa" w:w="3289"/>
          </w:tcPr>
          <w:p>
            <w:r>
              <w:t>schnelle Lernende oder Projektphase</w:t>
            </w:r>
          </w:p>
        </w:tc>
      </w:tr>
      <w:tr>
        <w:tc>
          <w:tcPr>
            <w:tcW w:type="dxa" w:w="3289"/>
          </w:tcPr>
          <w:p>
            <w:r>
              <w:t>BG Anpassung</w:t>
            </w:r>
          </w:p>
        </w:tc>
        <w:tc>
          <w:tcPr>
            <w:tcW w:type="dxa" w:w="3289"/>
          </w:tcPr>
          <w:p>
            <w:r>
              <w:t>ausgewählte Kernmodule</w:t>
            </w:r>
          </w:p>
        </w:tc>
        <w:tc>
          <w:tcPr>
            <w:tcW w:type="dxa" w:w="3289"/>
          </w:tcPr>
          <w:p>
            <w:r>
              <w:t>zweistündiger Unterricht mit reduziertem Projektumfang</w:t>
            </w:r>
          </w:p>
        </w:tc>
      </w:tr>
    </w:tbl>
    <w:p>
      <w:pPr>
        <w:pStyle w:val="Heading2"/>
      </w:pPr>
      <w:r>
        <w:t>Modulübersicht</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pPr>
              <w:spacing w:after="0"/>
            </w:pPr>
            <w:r>
              <w:rPr>
                <w:b/>
                <w:color w:val="FFFFFF"/>
                <w:sz w:val="16"/>
              </w:rPr>
              <w:t>ID</w:t>
            </w:r>
          </w:p>
        </w:tc>
        <w:tc>
          <w:tcPr>
            <w:tcW w:type="dxa" w:w="4933"/>
            <w:shd w:fill="263238"/>
            <w:tcBorders>
              <w:top w:val="single" w:sz="8" w:color="263238"/>
              <w:left w:val="single" w:sz="8" w:color="263238"/>
              <w:bottom w:val="single" w:sz="8" w:color="263238"/>
              <w:right w:val="single" w:sz="8" w:color="263238"/>
            </w:tcBorders>
          </w:tcPr>
          <w:p>
            <w:pPr>
              <w:spacing w:after="0"/>
            </w:pPr>
            <w:r>
              <w:rPr>
                <w:b/>
                <w:color w:val="FFFFFF"/>
                <w:sz w:val="16"/>
              </w:rPr>
              <w:t>Modul</w:t>
            </w:r>
          </w:p>
        </w:tc>
      </w:tr>
      <w:tr>
        <w:tc>
          <w:tcPr>
            <w:tcW w:type="dxa" w:w="4933"/>
          </w:tcPr>
          <w:p>
            <w:pPr>
              <w:spacing w:after="0"/>
            </w:pPr>
            <w:r>
              <w:rPr>
                <w:sz w:val="16"/>
              </w:rPr>
              <w:t>K01</w:t>
            </w:r>
          </w:p>
        </w:tc>
        <w:tc>
          <w:tcPr>
            <w:tcW w:type="dxa" w:w="4933"/>
          </w:tcPr>
          <w:p>
            <w:pPr>
              <w:spacing w:after="0"/>
            </w:pPr>
            <w:r>
              <w:rPr>
                <w:sz w:val="16"/>
              </w:rPr>
              <w:t>Versionsverwaltung verstehen</w:t>
            </w:r>
          </w:p>
        </w:tc>
      </w:tr>
      <w:tr>
        <w:tc>
          <w:tcPr>
            <w:tcW w:type="dxa" w:w="4933"/>
          </w:tcPr>
          <w:p>
            <w:pPr>
              <w:spacing w:after="0"/>
            </w:pPr>
            <w:r>
              <w:rPr>
                <w:sz w:val="16"/>
              </w:rPr>
              <w:t>K02</w:t>
            </w:r>
          </w:p>
        </w:tc>
        <w:tc>
          <w:tcPr>
            <w:tcW w:type="dxa" w:w="4933"/>
          </w:tcPr>
          <w:p>
            <w:pPr>
              <w:spacing w:after="0"/>
            </w:pPr>
            <w:r>
              <w:rPr>
                <w:sz w:val="16"/>
              </w:rPr>
              <w:t>Sicher und datensparsam arbeiten</w:t>
            </w:r>
          </w:p>
        </w:tc>
      </w:tr>
      <w:tr>
        <w:tc>
          <w:tcPr>
            <w:tcW w:type="dxa" w:w="4933"/>
          </w:tcPr>
          <w:p>
            <w:pPr>
              <w:spacing w:after="0"/>
            </w:pPr>
            <w:r>
              <w:rPr>
                <w:sz w:val="16"/>
              </w:rPr>
              <w:t>K03</w:t>
            </w:r>
          </w:p>
        </w:tc>
        <w:tc>
          <w:tcPr>
            <w:tcW w:type="dxa" w:w="4933"/>
          </w:tcPr>
          <w:p>
            <w:pPr>
              <w:spacing w:after="0"/>
            </w:pPr>
            <w:r>
              <w:rPr>
                <w:sz w:val="16"/>
              </w:rPr>
              <w:t>Ein lokales Repository starten</w:t>
            </w:r>
          </w:p>
        </w:tc>
      </w:tr>
      <w:tr>
        <w:tc>
          <w:tcPr>
            <w:tcW w:type="dxa" w:w="4933"/>
          </w:tcPr>
          <w:p>
            <w:pPr>
              <w:spacing w:after="0"/>
            </w:pPr>
            <w:r>
              <w:rPr>
                <w:sz w:val="16"/>
              </w:rPr>
              <w:t>K04</w:t>
            </w:r>
          </w:p>
        </w:tc>
        <w:tc>
          <w:tcPr>
            <w:tcW w:type="dxa" w:w="4933"/>
          </w:tcPr>
          <w:p>
            <w:pPr>
              <w:spacing w:after="0"/>
            </w:pPr>
            <w:r>
              <w:rPr>
                <w:sz w:val="16"/>
              </w:rPr>
              <w:t>Änderungen mit Commits dokumentieren</w:t>
            </w:r>
          </w:p>
        </w:tc>
      </w:tr>
      <w:tr>
        <w:tc>
          <w:tcPr>
            <w:tcW w:type="dxa" w:w="4933"/>
          </w:tcPr>
          <w:p>
            <w:pPr>
              <w:spacing w:after="0"/>
            </w:pPr>
            <w:r>
              <w:rPr>
                <w:sz w:val="16"/>
              </w:rPr>
              <w:t>K05</w:t>
            </w:r>
          </w:p>
        </w:tc>
        <w:tc>
          <w:tcPr>
            <w:tcW w:type="dxa" w:w="4933"/>
          </w:tcPr>
          <w:p>
            <w:pPr>
              <w:spacing w:after="0"/>
            </w:pPr>
            <w:r>
              <w:rPr>
                <w:sz w:val="16"/>
              </w:rPr>
              <w:t>README und Markdown nutzen</w:t>
            </w:r>
          </w:p>
        </w:tc>
      </w:tr>
      <w:tr>
        <w:tc>
          <w:tcPr>
            <w:tcW w:type="dxa" w:w="4933"/>
          </w:tcPr>
          <w:p>
            <w:pPr>
              <w:spacing w:after="0"/>
            </w:pPr>
            <w:r>
              <w:rPr>
                <w:sz w:val="16"/>
              </w:rPr>
              <w:t>K06</w:t>
            </w:r>
          </w:p>
        </w:tc>
        <w:tc>
          <w:tcPr>
            <w:tcW w:type="dxa" w:w="4933"/>
          </w:tcPr>
          <w:p>
            <w:pPr>
              <w:spacing w:after="0"/>
            </w:pPr>
            <w:r>
              <w:rPr>
                <w:sz w:val="16"/>
              </w:rPr>
              <w:t>Issues mit Akzeptanzkriterien planen</w:t>
            </w:r>
          </w:p>
        </w:tc>
      </w:tr>
      <w:tr>
        <w:tc>
          <w:tcPr>
            <w:tcW w:type="dxa" w:w="4933"/>
          </w:tcPr>
          <w:p>
            <w:pPr>
              <w:spacing w:after="0"/>
            </w:pPr>
            <w:r>
              <w:rPr>
                <w:sz w:val="16"/>
              </w:rPr>
              <w:t>K07</w:t>
            </w:r>
          </w:p>
        </w:tc>
        <w:tc>
          <w:tcPr>
            <w:tcW w:type="dxa" w:w="4933"/>
          </w:tcPr>
          <w:p>
            <w:pPr>
              <w:spacing w:after="0"/>
            </w:pPr>
            <w:r>
              <w:rPr>
                <w:sz w:val="16"/>
              </w:rPr>
              <w:t>Branches sicher einsetzen</w:t>
            </w:r>
          </w:p>
        </w:tc>
      </w:tr>
      <w:tr>
        <w:tc>
          <w:tcPr>
            <w:tcW w:type="dxa" w:w="4933"/>
          </w:tcPr>
          <w:p>
            <w:pPr>
              <w:spacing w:after="0"/>
            </w:pPr>
            <w:r>
              <w:rPr>
                <w:sz w:val="16"/>
              </w:rPr>
              <w:t>K08</w:t>
            </w:r>
          </w:p>
        </w:tc>
        <w:tc>
          <w:tcPr>
            <w:tcW w:type="dxa" w:w="4933"/>
          </w:tcPr>
          <w:p>
            <w:pPr>
              <w:spacing w:after="0"/>
            </w:pPr>
            <w:r>
              <w:rPr>
                <w:sz w:val="16"/>
              </w:rPr>
              <w:t>Pull Requests und Reviews prüfen</w:t>
            </w:r>
          </w:p>
        </w:tc>
      </w:tr>
      <w:tr>
        <w:tc>
          <w:tcPr>
            <w:tcW w:type="dxa" w:w="4933"/>
          </w:tcPr>
          <w:p>
            <w:pPr>
              <w:spacing w:after="0"/>
            </w:pPr>
            <w:r>
              <w:rPr>
                <w:sz w:val="16"/>
              </w:rPr>
              <w:t>K09</w:t>
            </w:r>
          </w:p>
        </w:tc>
        <w:tc>
          <w:tcPr>
            <w:tcW w:type="dxa" w:w="4933"/>
          </w:tcPr>
          <w:p>
            <w:pPr>
              <w:spacing w:after="0"/>
            </w:pPr>
            <w:r>
              <w:rPr>
                <w:sz w:val="16"/>
              </w:rPr>
              <w:t>Merge Konflikte verstehen</w:t>
            </w:r>
          </w:p>
        </w:tc>
      </w:tr>
      <w:tr>
        <w:tc>
          <w:tcPr>
            <w:tcW w:type="dxa" w:w="4933"/>
          </w:tcPr>
          <w:p>
            <w:pPr>
              <w:spacing w:after="0"/>
            </w:pPr>
            <w:r>
              <w:rPr>
                <w:sz w:val="16"/>
              </w:rPr>
              <w:t>K10</w:t>
            </w:r>
          </w:p>
        </w:tc>
        <w:tc>
          <w:tcPr>
            <w:tcW w:type="dxa" w:w="4933"/>
          </w:tcPr>
          <w:p>
            <w:pPr>
              <w:spacing w:after="0"/>
            </w:pPr>
            <w:r>
              <w:rPr>
                <w:sz w:val="16"/>
              </w:rPr>
              <w:t>Release und Projektübergabe</w:t>
            </w:r>
          </w:p>
        </w:tc>
      </w:tr>
    </w:tbl>
    <w:p>
      <w:r>
        <w:br w:type="page"/>
      </w:r>
    </w:p>
    <w:p>
      <w:pPr>
        <w:pStyle w:val="Heading1"/>
      </w:pPr>
      <w:r>
        <w:t>Planungsbezug und Kompetenzen</w:t>
      </w:r>
    </w:p>
    <w:p>
      <w:r>
        <w:t>Abgleich mit dem BKWI1 Wochenplan 2025 2026 und dem ausgewiesenen Bereich BPE 4 Webentwicklung. Der Kurs führt vom lokalen Offline Einstieg zur optionalen Online Zusammenarbeit. Der Kernpfad kann ohne GitHub Konto bearbeitet werden.</w:t>
      </w:r>
    </w:p>
    <w:tbl>
      <w:tblPr>
        <w:tblStyle w:val="TableGrid"/>
        <w:tblW w:type="auto" w:w="0"/>
        <w:jc w:val="center"/>
        <w:tblLook w:firstColumn="1" w:firstRow="1" w:lastColumn="0" w:lastRow="0" w:noHBand="0" w:noVBand="1" w:val="04A0"/>
      </w:tblPr>
      <w:tblGrid>
        <w:gridCol w:w="3289"/>
        <w:gridCol w:w="3289"/>
        <w:gridCol w:w="3289"/>
      </w:tblGrid>
      <w:tr>
        <w:trPr>
          <w:tblHeader w:val="true"/>
        </w:trPr>
        <w:tc>
          <w:tcPr>
            <w:tcW w:type="dxa" w:w="3289"/>
            <w:shd w:fill="263238"/>
            <w:tcBorders>
              <w:top w:val="single" w:sz="8" w:color="263238"/>
              <w:left w:val="single" w:sz="8" w:color="263238"/>
              <w:bottom w:val="single" w:sz="8" w:color="263238"/>
              <w:right w:val="single" w:sz="8" w:color="263238"/>
            </w:tcBorders>
          </w:tcPr>
          <w:p>
            <w:r>
              <w:rPr>
                <w:b/>
                <w:color w:val="FFFFFF"/>
              </w:rPr>
              <w:t>Kompetenz</w:t>
            </w:r>
          </w:p>
        </w:tc>
        <w:tc>
          <w:tcPr>
            <w:tcW w:type="dxa" w:w="3289"/>
            <w:shd w:fill="263238"/>
            <w:tcBorders>
              <w:top w:val="single" w:sz="8" w:color="263238"/>
              <w:left w:val="single" w:sz="8" w:color="263238"/>
              <w:bottom w:val="single" w:sz="8" w:color="263238"/>
              <w:right w:val="single" w:sz="8" w:color="263238"/>
            </w:tcBorders>
          </w:tcPr>
          <w:p>
            <w:r>
              <w:rPr>
                <w:b/>
                <w:color w:val="FFFFFF"/>
              </w:rPr>
              <w:t>Lernschritt</w:t>
            </w:r>
          </w:p>
        </w:tc>
        <w:tc>
          <w:tcPr>
            <w:tcW w:type="dxa" w:w="3289"/>
            <w:shd w:fill="263238"/>
            <w:tcBorders>
              <w:top w:val="single" w:sz="8" w:color="263238"/>
              <w:left w:val="single" w:sz="8" w:color="263238"/>
              <w:bottom w:val="single" w:sz="8" w:color="263238"/>
              <w:right w:val="single" w:sz="8" w:color="263238"/>
            </w:tcBorders>
          </w:tcPr>
          <w:p>
            <w:r>
              <w:rPr>
                <w:b/>
                <w:color w:val="FFFFFF"/>
              </w:rPr>
              <w:t>Prüfbares Produkt</w:t>
            </w:r>
          </w:p>
        </w:tc>
      </w:tr>
      <w:tr>
        <w:tc>
          <w:tcPr>
            <w:tcW w:type="dxa" w:w="3289"/>
          </w:tcPr>
          <w:p>
            <w:r>
              <w:t>Werkzeuge und Begriffe fachlich erklären</w:t>
            </w:r>
          </w:p>
        </w:tc>
        <w:tc>
          <w:tcPr>
            <w:tcW w:type="dxa" w:w="3289"/>
          </w:tcPr>
          <w:p>
            <w:r>
              <w:t>Denkmodell und Minimalbeispiel</w:t>
            </w:r>
          </w:p>
        </w:tc>
        <w:tc>
          <w:tcPr>
            <w:tcW w:type="dxa" w:w="3289"/>
          </w:tcPr>
          <w:p>
            <w:r>
              <w:t>Begriffsnetz oder Kurzbegründung</w:t>
            </w:r>
          </w:p>
        </w:tc>
      </w:tr>
      <w:tr>
        <w:tc>
          <w:tcPr>
            <w:tcW w:type="dxa" w:w="3289"/>
          </w:tcPr>
          <w:p>
            <w:r>
              <w:t>einen Arbeitsprozess anwenden</w:t>
            </w:r>
          </w:p>
        </w:tc>
        <w:tc>
          <w:tcPr>
            <w:tcW w:type="dxa" w:w="3289"/>
          </w:tcPr>
          <w:p>
            <w:r>
              <w:t>angeleitete Kernaufgabe</w:t>
            </w:r>
          </w:p>
        </w:tc>
        <w:tc>
          <w:tcPr>
            <w:tcW w:type="dxa" w:w="3289"/>
          </w:tcPr>
          <w:p>
            <w:r>
              <w:t>Datei, Protokoll oder getesteter Projektstand</w:t>
            </w:r>
          </w:p>
        </w:tc>
      </w:tr>
      <w:tr>
        <w:tc>
          <w:tcPr>
            <w:tcW w:type="dxa" w:w="3289"/>
          </w:tcPr>
          <w:p>
            <w:r>
              <w:t>Ergebnisse prüfen und beurteilen</w:t>
            </w:r>
          </w:p>
        </w:tc>
        <w:tc>
          <w:tcPr>
            <w:tcW w:type="dxa" w:w="3289"/>
          </w:tcPr>
          <w:p>
            <w:r>
              <w:t>Testkriterien und Fehleranalyse</w:t>
            </w:r>
          </w:p>
        </w:tc>
        <w:tc>
          <w:tcPr>
            <w:tcW w:type="dxa" w:w="3289"/>
          </w:tcPr>
          <w:p>
            <w:r>
              <w:t>Prüfprotokoll mit begründetem Urteil</w:t>
            </w:r>
          </w:p>
        </w:tc>
      </w:tr>
      <w:tr>
        <w:tc>
          <w:tcPr>
            <w:tcW w:type="dxa" w:w="3289"/>
          </w:tcPr>
          <w:p>
            <w:r>
              <w:t>verantwortlich handeln</w:t>
            </w:r>
          </w:p>
        </w:tc>
        <w:tc>
          <w:tcPr>
            <w:tcW w:type="dxa" w:w="3289"/>
          </w:tcPr>
          <w:p>
            <w:r>
              <w:t>Datenschutz, Sicherheit und Transparenz</w:t>
            </w:r>
          </w:p>
        </w:tc>
        <w:tc>
          <w:tcPr>
            <w:tcW w:type="dxa" w:w="3289"/>
          </w:tcPr>
          <w:p>
            <w:r>
              <w:t>Risikoanalyse oder Nutzungsnachweis</w:t>
            </w:r>
          </w:p>
        </w:tc>
      </w:tr>
    </w:tbl>
    <w:p>
      <w:pPr>
        <w:pStyle w:val="Heading2"/>
      </w:pPr>
      <w:r>
        <w:t>Grafischer Ausgangspunkt</w:t>
      </w:r>
    </w:p>
    <w:p>
      <w:pPr>
        <w:jc w:val="center"/>
      </w:pPr>
      <w:r>
        <w:drawing>
          <wp:inline xmlns:a="http://schemas.openxmlformats.org/drawingml/2006/main" xmlns:pic="http://schemas.openxmlformats.org/drawingml/2006/picture">
            <wp:extent cx="5940000" cy="3366000"/>
            <wp:docPr id="2" name="Picture 2" descr="Grafisches Mockup der Lernoberfläche mit Navigation, Arbeitsauftrag und überprüfbarem Lernschritt" title="Grafisches Mockup der Lernoberfläche mit Navigation, Arbeitsauftrag und überprüf"/>
            <wp:cNvGraphicFramePr>
              <a:graphicFrameLocks noChangeAspect="1"/>
            </wp:cNvGraphicFramePr>
            <a:graphic>
              <a:graphicData uri="http://schemas.openxmlformats.org/drawingml/2006/picture">
                <pic:pic>
                  <pic:nvPicPr>
                    <pic:cNvPr id="0" name="github_mockup.png"/>
                    <pic:cNvPicPr/>
                  </pic:nvPicPr>
                  <pic:blipFill>
                    <a:blip r:embed="rId12"/>
                    <a:stretch>
                      <a:fillRect/>
                    </a:stretch>
                  </pic:blipFill>
                  <pic:spPr>
                    <a:xfrm>
                      <a:off x="0" y="0"/>
                      <a:ext cx="5940000" cy="3366000"/>
                    </a:xfrm>
                    <a:prstGeom prst="rect"/>
                  </pic:spPr>
                </pic:pic>
              </a:graphicData>
            </a:graphic>
          </wp:inline>
        </w:drawing>
      </w:r>
    </w:p>
    <w:p>
      <w:pPr>
        <w:jc w:val="center"/>
      </w:pPr>
      <w:r>
        <w:t>Abbildung 1 Grafisches Mockup als Impuls für Arbeitsabläufe und Qualitätskriterien</w:t>
      </w:r>
    </w:p>
    <w:p>
      <w:r>
        <w:br w:type="page"/>
      </w:r>
    </w:p>
    <w:p>
      <w:pPr>
        <w:pStyle w:val="Heading1"/>
      </w:pPr>
      <w:bookmarkStart w:id="15" w:name="toc_sec_001"/>
      <w:bookmarkStart w:id="2" w:name="gh_sec_01"/>
      <w:r>
        <w:t>1 Versionsverwaltung verstehen</w:t>
      </w:r>
      <w:bookmarkEnd w:id="2"/>
      <w:bookmarkEnd w:id="15"/>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Git, GitHub, Repository, Arbeitskopie und Commit unterscheiden. Jetzt tun: Ordne eine chaotische Folge von Projektkopien und formuliere ein Versionsproblem.</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Git verwaltet lokale Entwicklungsstände. GitHub ergänzt eine Online Plattform für Austausch und Prüfung.</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Git verwaltet lokale Entwicklungsstände. GitHub ergänzt eine Online Plattform für Austausch und Prüfung.</w:t>
            </w:r>
          </w:p>
        </w:tc>
      </w:tr>
    </w:tbl>
    <w:p/>
    <w:p>
      <w:pPr>
        <w:pStyle w:val="Heading2"/>
      </w:pPr>
      <w:r>
        <w:t>Kernaufgabe GH-K01-A01</w:t>
      </w:r>
    </w:p>
    <w:p>
      <w:r>
        <w:t>Ordne eine chaotische Folge von Projektkopien und formuliere ein Versionsproblem.</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Erstelle ein Begriffsnetz und zwei präzise Commit Nachrichten.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Versionsverwaltung verstehen.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GH-K01-V01.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6" w:name="toc_sec_002"/>
      <w:bookmarkStart w:id="3" w:name="gh_sec_02"/>
      <w:r>
        <w:t>2 Sicher und datensparsam arbeiten</w:t>
      </w:r>
      <w:bookmarkEnd w:id="3"/>
      <w:bookmarkEnd w:id="16"/>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öffentliche, interne und geheime Daten unterscheiden. Jetzt tun: Prüfe ein fiktives Repository auf Namen, Kennwörter, Tokens und fremde Bilder.</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Geheimnisse gehören nie in Dateien oder Commits. Ein späteres Löschen entfernt sie nicht sicher aus der Historie.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Geheimnisse gehören nie in Dateien oder Commits. Ein späteres Löschen entfernt sie nicht sicher aus der Historie.</w:t>
            </w:r>
          </w:p>
        </w:tc>
      </w:tr>
    </w:tbl>
    <w:p/>
    <w:p>
      <w:pPr>
        <w:pStyle w:val="Heading2"/>
      </w:pPr>
      <w:r>
        <w:t>Kernaufgabe GH-K02-A01</w:t>
      </w:r>
    </w:p>
    <w:p>
      <w:r>
        <w:t>Prüfe ein fiktives Repository auf Namen, Kennwörter, Tokens und fremde Bilder.</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Dokumentiere Risiken und passende Schutzmaßnahmen.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Sicher und datensparsam arbeiten.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GH-K02-V01.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7" w:name="toc_sec_003"/>
      <w:bookmarkStart w:id="4" w:name="gh_sec_03"/>
      <w:r>
        <w:t>3 Ein lokales Repository starten</w:t>
      </w:r>
      <w:bookmarkEnd w:id="4"/>
      <w:bookmarkEnd w:id="17"/>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Repository, Arbeitsverzeichnis und Statusanzeige anwenden. Jetzt tun: Entpacke das Offline Starterprojekt und initialisiere es lokal.</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Vor jedem Commit wird geprüft, welche Dateien tatsächlich aufgenommen werden.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Vor jedem Commit wird geprüft, welche Dateien tatsächlich aufgenommen werden.</w:t>
            </w:r>
          </w:p>
        </w:tc>
      </w:tr>
    </w:tbl>
    <w:p/>
    <w:p>
      <w:pPr>
        <w:pStyle w:val="Heading2"/>
      </w:pPr>
      <w:r>
        <w:t>Kernaufgabe GH-K03-A01</w:t>
      </w:r>
    </w:p>
    <w:p>
      <w:r>
        <w:t>Entpacke das Offline Starterprojekt und initialisiere es lokal.</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Führe Statusprüfung, erste Auswahl und einen Start Commit durch.</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Ein lokales Repository starten.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GH-K03-V01.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8" w:name="toc_sec_004"/>
      <w:bookmarkStart w:id="5" w:name="gh_sec_04"/>
      <w:r>
        <w:t>4 Änderungen mit Commits dokumentieren</w:t>
      </w:r>
      <w:bookmarkEnd w:id="5"/>
      <w:bookmarkEnd w:id="18"/>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kleine Änderungen auswählen, prüfen und begründet sichern. Jetzt tun: Ändere Titel und Navigation der Starterseite.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Commit hält einen sinnvollen, getesteten Arbeitsschritt fest und erklärt dessen Zweck.</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Commit hält einen sinnvollen, getesteten Arbeitsschritt fest und erklärt dessen Zweck.</w:t>
            </w:r>
          </w:p>
        </w:tc>
      </w:tr>
    </w:tbl>
    <w:p/>
    <w:p>
      <w:pPr>
        <w:pStyle w:val="Heading2"/>
      </w:pPr>
      <w:r>
        <w:t>Kernaufgabe GH-K04-A01</w:t>
      </w:r>
    </w:p>
    <w:p>
      <w:r>
        <w:t>Ändere Titel und Navigation der Starterseite.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Erzeuge zwei getrennte Commits mit nachvollziehbaren Nachrichten.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Änderungen mit Commits dokumentieren.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GH-K04-V01.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19" w:name="toc_sec_005"/>
      <w:bookmarkStart w:id="6" w:name="gh_sec_05"/>
      <w:r>
        <w:t>5 README und Markdown nutzen</w:t>
      </w:r>
      <w:bookmarkEnd w:id="6"/>
      <w:bookmarkEnd w:id="19"/>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ein Projekt für andere verständlich beschreiben. Jetzt tun: Untersuche eine unvollständige README.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Eine README beantwortet zuerst Zweck, Start und Prüfung des Projekts.</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Eine README beantwortet zuerst Zweck, Start und Prüfung des Projekts.</w:t>
            </w:r>
          </w:p>
        </w:tc>
      </w:tr>
    </w:tbl>
    <w:p/>
    <w:p>
      <w:pPr>
        <w:pStyle w:val="Heading2"/>
      </w:pPr>
      <w:r>
        <w:t>Kernaufgabe GH-K05-A01</w:t>
      </w:r>
    </w:p>
    <w:p>
      <w:r>
        <w:t>Untersuche eine unvollständige README.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Ergänze Ziel, Start, Struktur, Bedienung, Tests und Datenschutz.</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README und Markdown nutzen.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GH-K05-V01.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0" w:name="toc_sec_006"/>
      <w:bookmarkStart w:id="7" w:name="gh_sec_06"/>
      <w:r>
        <w:t>6 Issues mit Akzeptanzkriterien planen</w:t>
      </w:r>
      <w:bookmarkEnd w:id="7"/>
      <w:bookmarkEnd w:id="20"/>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Anforderungen in prüfbare Arbeitspakete zerlegen. Jetzt tun: Formuliere aus einem UI Wunsch ein Issue.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Issue beschreibt das Problem und objektiv prüfbare Bedingungen, nicht schon die fertige Lösung.</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Issue beschreibt das Problem und objektiv prüfbare Bedingungen, nicht schon die fertige Lösung.</w:t>
            </w:r>
          </w:p>
        </w:tc>
      </w:tr>
    </w:tbl>
    <w:p/>
    <w:p>
      <w:pPr>
        <w:pStyle w:val="Heading2"/>
      </w:pPr>
      <w:r>
        <w:t>Kernaufgabe GH-K06-A01</w:t>
      </w:r>
    </w:p>
    <w:p>
      <w:r>
        <w:t>Formuliere aus einem UI Wunsch ein Issue.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Erstelle User Story, Akzeptanzkriterien und Testhinweise.</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Issues mit Akzeptanzkriterien planen.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GH-K06-V01.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1" w:name="toc_sec_007"/>
      <w:bookmarkStart w:id="8" w:name="gh_sec_07"/>
      <w:r>
        <w:t>7 Branches sicher einsetzen</w:t>
      </w:r>
      <w:bookmarkEnd w:id="8"/>
      <w:bookmarkEnd w:id="21"/>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eine Änderung vom stabilen Hauptstand trennen. Jetzt tun: Plane einen Branch für eine neue Fortschrittsanzeige.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Branch isoliert zusammengehörige Änderungen und schützt den stabilen Hauptstand.</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Branch isoliert zusammengehörige Änderungen und schützt den stabilen Hauptstand.</w:t>
            </w:r>
          </w:p>
        </w:tc>
      </w:tr>
    </w:tbl>
    <w:p/>
    <w:p>
      <w:pPr>
        <w:pStyle w:val="Heading2"/>
      </w:pPr>
      <w:r>
        <w:t>Kernaufgabe GH-K07-A01</w:t>
      </w:r>
    </w:p>
    <w:p>
      <w:r>
        <w:t>Plane einen Branch für eine neue Fortschrittsanzeige.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Lege Branchname, Änderungsumfang und Rückkehrstrategie fest.</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Branches sicher einsetzen.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GH-K07-V01.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2" w:name="toc_sec_008"/>
      <w:bookmarkStart w:id="9" w:name="gh_sec_08"/>
      <w:r>
        <w:t>8 Pull Requests und Reviews prüfen</w:t>
      </w:r>
      <w:bookmarkEnd w:id="9"/>
      <w:bookmarkEnd w:id="22"/>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Änderungen anhand von Kriterien begutachten. Jetzt tun: Vergleiche eine Änderung mit ihrem Issue.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Review prüft Anforderungen, Funktion, Verständlichkeit und Sicherheit.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Review prüft Anforderungen, Funktion, Verständlichkeit und Sicherheit.</w:t>
            </w:r>
          </w:p>
        </w:tc>
      </w:tr>
    </w:tbl>
    <w:p/>
    <w:p>
      <w:pPr>
        <w:pStyle w:val="Heading2"/>
      </w:pPr>
      <w:r>
        <w:t>Kernaufgabe GH-K08-A01</w:t>
      </w:r>
    </w:p>
    <w:p>
      <w:r>
        <w:t>Vergleiche eine Änderung mit ihrem Issue.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Führe Review Check durch und formuliere sachliches Feedback.</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Pull Requests und Reviews prüfen.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GH-K08-V01.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3" w:name="toc_sec_009"/>
      <w:bookmarkStart w:id="10" w:name="gh_sec_09"/>
      <w:r>
        <w:t>9 Merge Konflikte verstehen</w:t>
      </w:r>
      <w:bookmarkEnd w:id="10"/>
      <w:bookmarkEnd w:id="23"/>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Konfliktmarkierungen lesen und Entscheidungen begründen. Jetzt tun: Bearbeite eine vorbereitete Konfliktdatei offline.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Bei einem Konflikt entscheidet der fachliche Sollzustand; Markierungen werden nicht blind gelöscht.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Bei einem Konflikt entscheidet der fachliche Sollzustand; Markierungen werden nicht blind gelöscht.</w:t>
            </w:r>
          </w:p>
        </w:tc>
      </w:tr>
    </w:tbl>
    <w:p/>
    <w:p>
      <w:pPr>
        <w:pStyle w:val="Heading2"/>
      </w:pPr>
      <w:r>
        <w:t>Kernaufgabe GH-K09-A01</w:t>
      </w:r>
    </w:p>
    <w:p>
      <w:r>
        <w:t>Bearbeite eine vorbereitete Konfliktdatei offline.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Löse den Konflikt, teste die Seite und dokumentiere die Entscheidung.</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Merge Konflikte verstehen.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GH-K09-V01.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4" w:name="toc_sec_010"/>
      <w:bookmarkStart w:id="11" w:name="gh_sec_10"/>
      <w:r>
        <w:t>10 Release und Projektübergabe</w:t>
      </w:r>
      <w:bookmarkEnd w:id="11"/>
      <w:bookmarkEnd w:id="24"/>
      <w:hyperlink w:anchor="inhalt" w:history="1">
        <w:r>
          <w:rPr>
            <w:rFonts w:ascii="Aptos" w:hAnsi="Aptos"/>
            <w:b/>
            <w:i w:val="0"/>
            <w:color w:val="007C83"/>
            <w:sz w:val="21"/>
            <w:szCs w:val="21"/>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9"/>
              </w:rPr>
              <w:t xml:space="preserve">DEIN KAPITELSTART  </w:t>
            </w:r>
            <w:r>
              <w:rPr>
                <w:rFonts w:ascii="Aptos" w:hAnsi="Aptos"/>
                <w:b/>
                <w:color w:val="17324D"/>
                <w:sz w:val="19"/>
              </w:rPr>
              <w:t>Ziel: einen getesteten Stand nachvollziehbar übergeben. Jetzt tun: Führe die Abnahme des Offline Webprojekts durch.</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Release ist ein geprüfter, beschriebener Stand mit bekannten Grenzen.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Release ist ein geprüfter, beschriebener Stand mit bekannten Grenzen.</w:t>
            </w:r>
          </w:p>
        </w:tc>
      </w:tr>
    </w:tbl>
    <w:p/>
    <w:p>
      <w:pPr>
        <w:pStyle w:val="Heading2"/>
      </w:pPr>
      <w:r>
        <w:t>Kernaufgabe GH-K10-A01</w:t>
      </w:r>
    </w:p>
    <w:p>
      <w:r>
        <w:t>Führe die Abnahme des Offline Webprojekts durch.</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ERWARTETES LERNPRODUKT  </w:t>
            </w:r>
            <w:r>
              <w:rPr>
                <w:rFonts w:ascii="Aptos" w:hAnsi="Aptos"/>
                <w:b/>
                <w:color w:val="17324D"/>
                <w:sz w:val="19"/>
              </w:rPr>
              <w:t>Erstelle Changelog, Versionsnummer und Übergabeprotokoll.</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4933"/>
        <w:gridCol w:w="4933"/>
      </w:tblGrid>
      <w:tr>
        <w:trPr>
          <w:tblHeader w:val="true"/>
        </w:trPr>
        <w:tc>
          <w:tcPr>
            <w:tcW w:type="dxa" w:w="4933"/>
            <w:shd w:fill="263238"/>
            <w:tcBorders>
              <w:top w:val="single" w:sz="8" w:color="263238"/>
              <w:left w:val="single" w:sz="8" w:color="263238"/>
              <w:bottom w:val="single" w:sz="8" w:color="263238"/>
              <w:right w:val="single" w:sz="8" w:color="263238"/>
            </w:tcBorders>
          </w:tcPr>
          <w:p>
            <w:r>
              <w:rPr>
                <w:b/>
                <w:color w:val="FFFFFF"/>
              </w:rPr>
              <w:t>Stufe</w:t>
            </w:r>
          </w:p>
        </w:tc>
        <w:tc>
          <w:tcPr>
            <w:tcW w:type="dxa" w:w="4933"/>
            <w:shd w:fill="263238"/>
            <w:tcBorders>
              <w:top w:val="single" w:sz="8" w:color="263238"/>
              <w:left w:val="single" w:sz="8" w:color="263238"/>
              <w:bottom w:val="single" w:sz="8" w:color="263238"/>
              <w:right w:val="single" w:sz="8" w:color="263238"/>
            </w:tcBorders>
          </w:tcPr>
          <w:p>
            <w:r>
              <w:rPr>
                <w:b/>
                <w:color w:val="FFFFFF"/>
              </w:rPr>
              <w:t>Hilfe</w:t>
            </w:r>
          </w:p>
        </w:tc>
      </w:tr>
      <w:tr>
        <w:tc>
          <w:tcPr>
            <w:tcW w:type="dxa" w:w="4933"/>
          </w:tcPr>
          <w:p>
            <w:r>
              <w:t>1 Denkimpuls</w:t>
            </w:r>
          </w:p>
        </w:tc>
        <w:tc>
          <w:tcPr>
            <w:tcW w:type="dxa" w:w="4933"/>
          </w:tcPr>
          <w:p>
            <w:r>
              <w:t>Welche Bedingung muss das Ergebnis sichtbar erfüllen?</w:t>
            </w:r>
          </w:p>
        </w:tc>
      </w:tr>
      <w:tr>
        <w:tc>
          <w:tcPr>
            <w:tcW w:type="dxa" w:w="4933"/>
          </w:tcPr>
          <w:p>
            <w:r>
              <w:t>2 Hinweis</w:t>
            </w:r>
          </w:p>
        </w:tc>
        <w:tc>
          <w:tcPr>
            <w:tcW w:type="dxa" w:w="4933"/>
          </w:tcPr>
          <w:p>
            <w:r>
              <w:t>Teile die Aufgabe in Vorbereitung, Durchführung und Prüfung.</w:t>
            </w:r>
          </w:p>
        </w:tc>
      </w:tr>
      <w:tr>
        <w:tc>
          <w:tcPr>
            <w:tcW w:type="dxa" w:w="4933"/>
          </w:tcPr>
          <w:p>
            <w:r>
              <w:t>3 Teilstruktur</w:t>
            </w:r>
          </w:p>
        </w:tc>
        <w:tc>
          <w:tcPr>
            <w:tcW w:type="dxa" w:w="4933"/>
          </w:tcPr>
          <w:p>
            <w:r>
              <w:t>Nutze die Vorlage im Schülerpaket und fülle zuerst Ziel, eigener Versuch und Test aus.</w:t>
            </w:r>
          </w:p>
        </w:tc>
      </w:tr>
    </w:tbl>
    <w:p>
      <w:pPr>
        <w:pStyle w:val="Heading3"/>
      </w:pPr>
      <w:r>
        <w:t>Startprompt für den KI Lernagenten</w:t>
      </w:r>
    </w:p>
    <w:p>
      <w:r>
        <w:t>„Du bist mein Denkcoach für das Thema Release und Projektübergabe.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9"/>
              </w:rPr>
              <w:t xml:space="preserve">VERTIEFUNG  </w:t>
            </w:r>
            <w:r>
              <w:rPr>
                <w:rFonts w:ascii="Aptos" w:hAnsi="Aptos"/>
                <w:b/>
                <w:color w:val="17324D"/>
                <w:sz w:val="19"/>
              </w:rPr>
              <w:t>Übertrage das Vorgehen auf eine zweite Situation. Vergleiche beide Ergebnisse und begründe, welche Lösung robuster ist. Kennzeichnung: GH-K10-V01.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646"/>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646"/>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9"/>
              </w:rPr>
              <w:t xml:space="preserve">HALTE FEST  </w:t>
            </w:r>
            <w:r>
              <w:rPr>
                <w:rFonts w:ascii="Aptos" w:hAnsi="Aptos"/>
                <w:b/>
                <w:color w:val="17324D"/>
                <w:sz w:val="19"/>
              </w:rPr>
              <w:t>Formuliere den Merksatz in eigenen Worten und notiere eine Frage, die du jetzt beantworten kannst.</w:t>
            </w:r>
          </w:p>
        </w:tc>
      </w:tr>
    </w:tbl>
    <w:p/>
    <w:p>
      <w:r>
        <w:br w:type="page"/>
      </w:r>
    </w:p>
    <w:p>
      <w:pPr>
        <w:pStyle w:val="Heading1"/>
      </w:pPr>
      <w:bookmarkStart w:id="25" w:name="toc_sec_011"/>
      <w:bookmarkStart w:id="12" w:name="gh_sec_11"/>
      <w:r>
        <w:t>Abschlussportfolio und Selbstcheck</w:t>
      </w:r>
      <w:bookmarkEnd w:id="12"/>
      <w:bookmarkEnd w:id="25"/>
      <w:hyperlink w:anchor="inhalt" w:history="1">
        <w:r>
          <w:rPr>
            <w:rFonts w:ascii="Aptos" w:hAnsi="Aptos"/>
            <w:b/>
            <w:i w:val="0"/>
            <w:color w:val="007C83"/>
            <w:sz w:val="21"/>
            <w:szCs w:val="21"/>
          </w:rPr>
          <w:t xml:space="preserve">  ↩ Inhalt</w:t>
        </w:r>
      </w:hyperlink>
    </w:p>
    <w:p>
      <w:r>
        <w:t>Lege die Lernprodukte nach Aufgaben ID ab. Wähle drei Produkte aus, die deinen Fortschritt zeigen, und ergänze jeweils Ausgangslage, Änderung, Prüfung und nächste Verbesserung.</w:t>
      </w:r>
    </w:p>
    <w:tbl>
      <w:tblPr>
        <w:tblStyle w:val="TableGrid"/>
        <w:tblW w:type="auto" w:w="0"/>
        <w:jc w:val="center"/>
        <w:tblLook w:firstColumn="1" w:firstRow="1" w:lastColumn="0" w:lastRow="0" w:noHBand="0" w:noVBand="1" w:val="04A0"/>
      </w:tblPr>
      <w:tblGrid>
        <w:gridCol w:w="3289"/>
        <w:gridCol w:w="3289"/>
        <w:gridCol w:w="3289"/>
      </w:tblGrid>
      <w:tr>
        <w:trPr>
          <w:tblHeader w:val="true"/>
        </w:trPr>
        <w:tc>
          <w:tcPr>
            <w:tcW w:type="dxa" w:w="3289"/>
            <w:shd w:fill="263238"/>
            <w:tcBorders>
              <w:top w:val="single" w:sz="8" w:color="263238"/>
              <w:left w:val="single" w:sz="8" w:color="263238"/>
              <w:bottom w:val="single" w:sz="8" w:color="263238"/>
              <w:right w:val="single" w:sz="8" w:color="263238"/>
            </w:tcBorders>
          </w:tcPr>
          <w:p>
            <w:r>
              <w:rPr>
                <w:b/>
                <w:color w:val="FFFFFF"/>
              </w:rPr>
              <w:t>Kriterium</w:t>
            </w:r>
          </w:p>
        </w:tc>
        <w:tc>
          <w:tcPr>
            <w:tcW w:type="dxa" w:w="3289"/>
            <w:shd w:fill="263238"/>
            <w:tcBorders>
              <w:top w:val="single" w:sz="8" w:color="263238"/>
              <w:left w:val="single" w:sz="8" w:color="263238"/>
              <w:bottom w:val="single" w:sz="8" w:color="263238"/>
              <w:right w:val="single" w:sz="8" w:color="263238"/>
            </w:tcBorders>
          </w:tcPr>
          <w:p>
            <w:r>
              <w:rPr>
                <w:b/>
                <w:color w:val="FFFFFF"/>
              </w:rPr>
              <w:t>erfüllt</w:t>
            </w:r>
          </w:p>
        </w:tc>
        <w:tc>
          <w:tcPr>
            <w:tcW w:type="dxa" w:w="3289"/>
            <w:shd w:fill="263238"/>
            <w:tcBorders>
              <w:top w:val="single" w:sz="8" w:color="263238"/>
              <w:left w:val="single" w:sz="8" w:color="263238"/>
              <w:bottom w:val="single" w:sz="8" w:color="263238"/>
              <w:right w:val="single" w:sz="8" w:color="263238"/>
            </w:tcBorders>
          </w:tcPr>
          <w:p>
            <w:r>
              <w:rPr>
                <w:b/>
                <w:color w:val="FFFFFF"/>
              </w:rPr>
              <w:t>noch offen</w:t>
            </w:r>
          </w:p>
        </w:tc>
      </w:tr>
      <w:tr>
        <w:tc>
          <w:tcPr>
            <w:tcW w:type="dxa" w:w="3289"/>
          </w:tcPr>
          <w:p>
            <w:r>
              <w:t>Ich kann den vollständigen Arbeitsprozess erklären.</w:t>
            </w:r>
          </w:p>
        </w:tc>
        <w:tc>
          <w:tcPr>
            <w:tcW w:type="dxa" w:w="3289"/>
          </w:tcPr>
          <w:p>
            <w:r>
              <w:t>☐</w:t>
            </w:r>
          </w:p>
        </w:tc>
        <w:tc>
          <w:tcPr>
            <w:tcW w:type="dxa" w:w="3289"/>
          </w:tcPr>
          <w:p>
            <w:r>
              <w:t>☐</w:t>
            </w:r>
          </w:p>
        </w:tc>
      </w:tr>
      <w:tr>
        <w:tc>
          <w:tcPr>
            <w:tcW w:type="dxa" w:w="3289"/>
          </w:tcPr>
          <w:p>
            <w:r>
              <w:t>Ich kann ein Ergebnis mit objektiven Kriterien testen.</w:t>
            </w:r>
          </w:p>
        </w:tc>
        <w:tc>
          <w:tcPr>
            <w:tcW w:type="dxa" w:w="3289"/>
          </w:tcPr>
          <w:p>
            <w:r>
              <w:t>☐</w:t>
            </w:r>
          </w:p>
        </w:tc>
        <w:tc>
          <w:tcPr>
            <w:tcW w:type="dxa" w:w="3289"/>
          </w:tcPr>
          <w:p>
            <w:r>
              <w:t>☐</w:t>
            </w:r>
          </w:p>
        </w:tc>
      </w:tr>
      <w:tr>
        <w:tc>
          <w:tcPr>
            <w:tcW w:type="dxa" w:w="3289"/>
          </w:tcPr>
          <w:p>
            <w:r>
              <w:t>Ich kann Grenzen und Risiken benennen.</w:t>
            </w:r>
          </w:p>
        </w:tc>
        <w:tc>
          <w:tcPr>
            <w:tcW w:type="dxa" w:w="3289"/>
          </w:tcPr>
          <w:p>
            <w:r>
              <w:t>☐</w:t>
            </w:r>
          </w:p>
        </w:tc>
        <w:tc>
          <w:tcPr>
            <w:tcW w:type="dxa" w:w="3289"/>
          </w:tcPr>
          <w:p>
            <w:r>
              <w:t>☐</w:t>
            </w:r>
          </w:p>
        </w:tc>
      </w:tr>
      <w:tr>
        <w:tc>
          <w:tcPr>
            <w:tcW w:type="dxa" w:w="3289"/>
          </w:tcPr>
          <w:p>
            <w:r>
              <w:t>Ich kann meinen Eigenanteil nachvollziehbar darstellen.</w:t>
            </w:r>
          </w:p>
        </w:tc>
        <w:tc>
          <w:tcPr>
            <w:tcW w:type="dxa" w:w="3289"/>
          </w:tcPr>
          <w:p>
            <w:r>
              <w:t>☐</w:t>
            </w:r>
          </w:p>
        </w:tc>
        <w:tc>
          <w:tcPr>
            <w:tcW w:type="dxa" w:w="3289"/>
          </w:tcPr>
          <w:p>
            <w:r>
              <w:t>☐</w:t>
            </w:r>
          </w:p>
        </w:tc>
      </w:tr>
    </w:tbl>
    <w:p>
      <w:pPr>
        <w:pStyle w:val="Heading1"/>
      </w:pPr>
      <w:bookmarkStart w:id="26" w:name="toc_sec_012"/>
      <w:bookmarkStart w:id="13" w:name="gh_sec_12"/>
      <w:r>
        <w:t>Quellen und Lizenz</w:t>
      </w:r>
      <w:bookmarkEnd w:id="13"/>
      <w:bookmarkEnd w:id="26"/>
      <w:hyperlink w:anchor="inhalt" w:history="1">
        <w:r>
          <w:rPr>
            <w:rFonts w:ascii="Aptos" w:hAnsi="Aptos"/>
            <w:b/>
            <w:i w:val="0"/>
            <w:color w:val="007C83"/>
            <w:sz w:val="21"/>
            <w:szCs w:val="21"/>
          </w:rPr>
          <w:t xml:space="preserve">  ↩ Inhalt</w:t>
        </w:r>
      </w:hyperlink>
    </w:p>
    <w:p>
      <w:r>
        <w:t>Fachliche Referenzen: Pro Git Buch und Git Dokumentation unter git-scm.com; GitHub Dokumentation unter docs.github.com. Abruf und Prüfung: September 2026. Für Pflichtaufgaben ist kein Internetzugriff erforderlich.</w:t>
      </w:r>
    </w:p>
    <w:p>
      <w:r>
        <w:t>Sofern bei einzelnen Materialien nichts anderes angegeben ist: CC BY-SA 4.0. Selbst erstellte Mockups und Vorlagen dürfen im Unterricht verändert und weitergegeben werden. Autorin beziehungsweise redaktionell verantwortliche Lehrkraft: Christine Janischek.</w:t>
      </w:r>
    </w:p>
    <w:sectPr w:rsidR="00FC693F" w:rsidRPr="0006063C" w:rsidSect="00034616">
      <w:headerReference w:type="first" r:id="rId9"/>
      <w:headerReference w:type="default" r:id="rId10"/>
      <w:footerReference w:type="default" r:id="rId13"/>
      <w:footerReference w:type="first" r:id="rId14"/>
      <w:pgSz w:w="11906" w:h="16838"/>
      <w:pgMar w:top="964" w:right="1020" w:bottom="964" w:left="1020" w:header="454"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GH  ·  GIT UND GITHUB IM WEBPROJEKT</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GH  ·  GIT UND GITHUB IM WEBPROJEKT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7365D"/>
      <w:spacing w:val="5"/>
      <w:kern w:val="28"/>
      <w:sz w:val="52"/>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Git und GitHub im Webprojekt</dc:title>
  <dc:subject>Unterrichtsskript im einheitlichen EDUCODE LAB Serienmaster R7</dc:subject>
  <dc:creator>Christine Janischek</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