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Variantenvorlage Klassenarbeit GPM</w:t>
      </w:r>
    </w:p>
    <w:p>
      <w:pPr>
        <w:jc w:val="center"/>
      </w:pPr>
      <w:r>
        <w:rPr>
          <w:sz w:val="24"/>
        </w:rPr>
        <w:t>Bearbeitbare Lehrkraftvorlage</w:t>
      </w:r>
    </w:p>
    <w:p>
      <w:pPr>
        <w:jc w:val="center"/>
      </w:pPr>
      <w:r>
        <w:t>FINALFASSUNG · Version 1.0 · Schuljahr 2026/2027</w:t>
      </w:r>
    </w:p>
    <w:p>
      <w:r>
        <w:t>Kontext/Firma: ____________________   Bearbeitungszeit: ______   Gesamtpunkte: ______</w:t>
      </w:r>
    </w:p>
    <w:p>
      <w:pPr>
        <w:pStyle w:val="Heading1"/>
      </w:pPr>
      <w:r>
        <w:t>Ausgangssituation</w:t>
      </w:r>
    </w:p>
    <w:p>
      <w:r>
        <w:br/>
        <w:br/>
        <w:br/>
      </w:r>
    </w:p>
    <w:p>
      <w:pPr>
        <w:pStyle w:val="Heading1"/>
      </w:pPr>
      <w:r>
        <w:t>Aufgabe 1 – Systeme und Daten</w:t>
      </w:r>
    </w:p>
    <w:p>
      <w:r>
        <w:br/>
        <w:br/>
        <w:br/>
      </w:r>
    </w:p>
    <w:p>
      <w:pPr>
        <w:pStyle w:val="Heading1"/>
      </w:pPr>
      <w:r>
        <w:t>Aufgabe 2 – Prozessanalyse</w:t>
      </w:r>
    </w:p>
    <w:p>
      <w:r>
        <w:br/>
        <w:br/>
        <w:br/>
      </w:r>
    </w:p>
    <w:p>
      <w:pPr>
        <w:pStyle w:val="Heading1"/>
      </w:pPr>
      <w:r>
        <w:t>Aufgabe 3 – EPK/eEPK</w:t>
      </w:r>
    </w:p>
    <w:p>
      <w:r>
        <w:br/>
        <w:br/>
        <w:br/>
      </w:r>
    </w:p>
    <w:p>
      <w:pPr>
        <w:pStyle w:val="Heading1"/>
      </w:pPr>
      <w:r>
        <w:t>Aufgabe 4 – Prüfung und Transfer</w:t>
      </w:r>
    </w:p>
    <w:p>
      <w:r>
        <w:br/>
        <w:br/>
        <w:br/>
      </w:r>
    </w:p>
    <w:p>
      <w:pPr>
        <w:pStyle w:val="Heading1"/>
      </w:pPr>
      <w:r>
        <w:t>Erwartungshorizont/Teilpunkte</w:t>
      </w:r>
    </w:p>
    <w:p>
      <w:r>
        <w:br/>
        <w:br/>
        <w:br/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