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Materialliste Machine Learning</w:t>
            </w:r>
          </w:p>
          <w:p>
            <w:pPr>
              <w:jc w:val="center"/>
            </w:pPr>
            <w:r>
              <w:t>Zuordnung der dreizehn Aufgaben-IDs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p>
      <w:pPr>
        <w:pStyle w:val="Heading1"/>
      </w:pPr>
      <w:r>
        <w:t>ML-K01-A01</w:t>
      </w:r>
    </w:p>
    <w:p>
      <w:r>
        <w:t>Aufgabenblatt `aufgaben/ML-K01-A01.md`; Daten und Programm beziehungsweise Notebook gemäß Materialhinweis im Skript; Lösung unter `02_Loesungsdateien`.</w:t>
      </w:r>
    </w:p>
    <w:p>
      <w:pPr>
        <w:pStyle w:val="Heading1"/>
      </w:pPr>
      <w:r>
        <w:t>ML-K02-A01</w:t>
      </w:r>
    </w:p>
    <w:p>
      <w:r>
        <w:t>Aufgabenblatt `aufgaben/ML-K02-A01.md`; Daten und Programm beziehungsweise Notebook gemäß Materialhinweis im Skript; Lösung unter `02_Loesungsdateien`.</w:t>
      </w:r>
    </w:p>
    <w:p>
      <w:pPr>
        <w:pStyle w:val="Heading1"/>
      </w:pPr>
      <w:r>
        <w:t>ML-K03-A01</w:t>
      </w:r>
    </w:p>
    <w:p>
      <w:r>
        <w:t>Aufgabenblatt `aufgaben/ML-K03-A01.md`; Daten und Programm beziehungsweise Notebook gemäß Materialhinweis im Skript; Lösung unter `02_Loesungsdateien`.</w:t>
      </w:r>
    </w:p>
    <w:p>
      <w:pPr>
        <w:pStyle w:val="Heading1"/>
      </w:pPr>
      <w:r>
        <w:t>ML-K04-A01</w:t>
      </w:r>
    </w:p>
    <w:p>
      <w:r>
        <w:t>Aufgabenblatt `aufgaben/ML-K04-A01.md`; Daten und Programm beziehungsweise Notebook gemäß Materialhinweis im Skript; Lösung unter `02_Loesungsdateien`.</w:t>
      </w:r>
    </w:p>
    <w:p>
      <w:pPr>
        <w:pStyle w:val="Heading1"/>
      </w:pPr>
      <w:r>
        <w:t>ML-K05-A01</w:t>
      </w:r>
    </w:p>
    <w:p>
      <w:r>
        <w:t>Aufgabenblatt `aufgaben/ML-K05-A01.md`; Daten und Programm beziehungsweise Notebook gemäß Materialhinweis im Skript; Lösung unter `02_Loesungsdateien`.</w:t>
      </w:r>
    </w:p>
    <w:p>
      <w:pPr>
        <w:pStyle w:val="Heading1"/>
      </w:pPr>
      <w:r>
        <w:t>ML-K06-A01</w:t>
      </w:r>
    </w:p>
    <w:p>
      <w:r>
        <w:t>Aufgabenblatt `aufgaben/ML-K06-A01.md`; Daten und Programm beziehungsweise Notebook gemäß Materialhinweis im Skript; Lösung unter `02_Loesungsdateien`.</w:t>
      </w:r>
    </w:p>
    <w:p>
      <w:pPr>
        <w:pStyle w:val="Heading1"/>
      </w:pPr>
      <w:r>
        <w:t>ML-K07-A01</w:t>
      </w:r>
    </w:p>
    <w:p>
      <w:r>
        <w:t>Aufgabenblatt `aufgaben/ML-K07-A01.md`; Daten und Programm beziehungsweise Notebook gemäß Materialhinweis im Skript; Lösung unter `02_Loesungsdateien`.</w:t>
      </w:r>
    </w:p>
    <w:p>
      <w:pPr>
        <w:pStyle w:val="Heading1"/>
      </w:pPr>
      <w:r>
        <w:t>ML-K08-A01</w:t>
      </w:r>
    </w:p>
    <w:p>
      <w:r>
        <w:t>Aufgabenblatt `aufgaben/ML-K08-A01.md`; Daten und Programm beziehungsweise Notebook gemäß Materialhinweis im Skript; Lösung unter `02_Loesungsdateien`.</w:t>
      </w:r>
    </w:p>
    <w:p>
      <w:pPr>
        <w:pStyle w:val="Heading1"/>
      </w:pPr>
      <w:r>
        <w:t>ML-K09-A01</w:t>
      </w:r>
    </w:p>
    <w:p>
      <w:r>
        <w:t>Aufgabenblatt `aufgaben/ML-K09-A01.md`; Daten und Programm beziehungsweise Notebook gemäß Materialhinweis im Skript; Lösung unter `02_Loesungsdateien`.</w:t>
      </w:r>
    </w:p>
    <w:p>
      <w:pPr>
        <w:pStyle w:val="Heading1"/>
      </w:pPr>
      <w:r>
        <w:t>ML-K10-A01</w:t>
      </w:r>
    </w:p>
    <w:p>
      <w:r>
        <w:t>Aufgabenblatt `aufgaben/ML-K10-A01.md`; Daten und Programm beziehungsweise Notebook gemäß Materialhinweis im Skript; Lösung unter `02_Loesungsdateien`.</w:t>
      </w:r>
    </w:p>
    <w:p>
      <w:pPr>
        <w:pStyle w:val="Heading1"/>
      </w:pPr>
      <w:r>
        <w:t>ML-K11-A01</w:t>
      </w:r>
    </w:p>
    <w:p>
      <w:r>
        <w:t>Aufgabenblatt `aufgaben/ML-K11-A01.md`; Daten und Programm beziehungsweise Notebook gemäß Materialhinweis im Skript; Lösung unter `02_Loesungsdateien`.</w:t>
      </w:r>
    </w:p>
    <w:p>
      <w:pPr>
        <w:pStyle w:val="Heading1"/>
      </w:pPr>
      <w:r>
        <w:t>ML-K12-A01</w:t>
      </w:r>
    </w:p>
    <w:p>
      <w:r>
        <w:t>Aufgabenblatt `aufgaben/ML-K12-A01.md`; Daten und Programm beziehungsweise Notebook gemäß Materialhinweis im Skript; Lösung unter `02_Loesungsdateien`.</w:t>
      </w:r>
    </w:p>
    <w:p>
      <w:pPr>
        <w:pStyle w:val="Heading1"/>
      </w:pPr>
      <w:r>
        <w:t>ML-K13-A01</w:t>
      </w:r>
    </w:p>
    <w:p>
      <w:r>
        <w:t>Aufgabenblatt `aufgaben/ML-K13-A01.md`; Daten und Programm beziehungsweise Notebook gemäß Materialhinweis im Skript; Lösung unter `02_Loesungsdateien`.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Materialliste Machine Learning</dc:title>
  <dc:subject>Unterrichtsskript im einheitlichen EDUCODE LAB Serienmaster R4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