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Projektauftrag KI Lernagent</w:t>
      </w:r>
    </w:p>
    <w:p>
      <w:pPr>
        <w:jc w:val="center"/>
      </w:pPr>
      <w:r>
        <w:rPr>
          <w:lang w:val="de-DE"/>
        </w:rPr>
        <w:t>RDB-K14-Projektauftrag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M1 Analyse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M2 EERM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M3 3NF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M4 Implementierung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M5 Testdaten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M6 acht Abfragen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Testprotokoll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